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72EB" w:rsidRPr="00CD33C0" w:rsidRDefault="00BC67F4" w:rsidP="00290AA7">
      <w:pPr>
        <w:spacing w:before="120" w:after="120" w:line="240" w:lineRule="auto"/>
        <w:jc w:val="center"/>
        <w:rPr>
          <w:rFonts w:cs="Times New Roman"/>
          <w:sz w:val="36"/>
          <w:szCs w:val="28"/>
          <w:lang w:val="ru-RU"/>
        </w:rPr>
      </w:pPr>
      <w:r w:rsidRPr="00CD33C0">
        <w:rPr>
          <w:rFonts w:cs="Times New Roman"/>
          <w:b/>
          <w:sz w:val="36"/>
          <w:szCs w:val="28"/>
          <w:lang w:val="ru-RU"/>
        </w:rPr>
        <w:t>Существенные условия, обязательные для включения в Договор</w:t>
      </w:r>
    </w:p>
    <w:p w:rsidR="004D72EB" w:rsidRPr="00CD33C0" w:rsidRDefault="00BC67F4" w:rsidP="00290AA7">
      <w:pPr>
        <w:spacing w:before="240" w:after="24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1. Преамбула</w:t>
      </w:r>
    </w:p>
    <w:p w:rsidR="005E4044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RN ANGOCHE PTE. LTD</w:t>
      </w:r>
      <w:r w:rsidRPr="00CD33C0">
        <w:rPr>
          <w:rFonts w:cs="Times New Roman"/>
          <w:sz w:val="28"/>
          <w:szCs w:val="28"/>
          <w:lang w:val="ru-RU"/>
        </w:rPr>
        <w:t xml:space="preserve">., именуемое в дальнейшем «Продавец», в лице </w:t>
      </w:r>
    </w:p>
    <w:p w:rsidR="005E4044" w:rsidRPr="00CD33C0" w:rsidRDefault="00BC67F4" w:rsidP="00290AA7">
      <w:pPr>
        <w:spacing w:before="120" w:after="120" w:line="240" w:lineRule="auto"/>
        <w:jc w:val="center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__________</w:t>
      </w:r>
      <w:r w:rsidR="005E4044" w:rsidRPr="00CD33C0">
        <w:rPr>
          <w:rFonts w:cs="Times New Roman"/>
          <w:sz w:val="28"/>
          <w:szCs w:val="28"/>
          <w:lang w:val="ru-RU"/>
        </w:rPr>
        <w:t>_____________________________________________________________</w:t>
      </w:r>
      <w:r w:rsidRPr="00CD33C0">
        <w:rPr>
          <w:rFonts w:cs="Times New Roman"/>
          <w:sz w:val="28"/>
          <w:szCs w:val="28"/>
          <w:lang w:val="ru-RU"/>
        </w:rPr>
        <w:t xml:space="preserve"> </w:t>
      </w:r>
      <w:r w:rsidRPr="00CD33C0">
        <w:rPr>
          <w:rFonts w:cs="Times New Roman"/>
          <w:sz w:val="24"/>
          <w:szCs w:val="28"/>
          <w:lang w:val="ru-RU"/>
        </w:rPr>
        <w:t>(должность и Ф.И</w:t>
      </w:r>
      <w:r w:rsidR="005E4044" w:rsidRPr="00CD33C0">
        <w:rPr>
          <w:rFonts w:cs="Times New Roman"/>
          <w:sz w:val="24"/>
          <w:szCs w:val="28"/>
          <w:lang w:val="ru-RU"/>
        </w:rPr>
        <w:t>.</w:t>
      </w:r>
      <w:r w:rsidRPr="00CD33C0">
        <w:rPr>
          <w:rFonts w:cs="Times New Roman"/>
          <w:sz w:val="24"/>
          <w:szCs w:val="28"/>
          <w:lang w:val="ru-RU"/>
        </w:rPr>
        <w:t>О.),</w:t>
      </w:r>
    </w:p>
    <w:p w:rsidR="005E4044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действующего на основании __________</w:t>
      </w:r>
      <w:r w:rsidR="005E4044" w:rsidRPr="00CD33C0">
        <w:rPr>
          <w:rFonts w:cs="Times New Roman"/>
          <w:sz w:val="28"/>
          <w:szCs w:val="28"/>
          <w:lang w:val="ru-RU"/>
        </w:rPr>
        <w:t>________________</w:t>
      </w:r>
      <w:r w:rsidR="00B55019" w:rsidRPr="00CD33C0">
        <w:rPr>
          <w:rFonts w:cs="Times New Roman"/>
          <w:sz w:val="28"/>
          <w:szCs w:val="28"/>
          <w:lang w:val="ru-RU"/>
        </w:rPr>
        <w:t>____</w:t>
      </w:r>
      <w:r w:rsidR="005E4044" w:rsidRPr="00CD33C0">
        <w:rPr>
          <w:rFonts w:cs="Times New Roman"/>
          <w:sz w:val="28"/>
          <w:szCs w:val="28"/>
          <w:lang w:val="ru-RU"/>
        </w:rPr>
        <w:t>_</w:t>
      </w:r>
      <w:r w:rsidRPr="00CD33C0">
        <w:rPr>
          <w:rFonts w:cs="Times New Roman"/>
          <w:sz w:val="28"/>
          <w:szCs w:val="28"/>
          <w:lang w:val="ru-RU"/>
        </w:rPr>
        <w:t xml:space="preserve">, с одной стороны, </w:t>
      </w:r>
    </w:p>
    <w:p w:rsidR="005E4044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и __________</w:t>
      </w:r>
      <w:r w:rsidR="005E4044" w:rsidRPr="00CD33C0">
        <w:rPr>
          <w:rFonts w:cs="Times New Roman"/>
          <w:sz w:val="28"/>
          <w:szCs w:val="28"/>
          <w:lang w:val="ru-RU"/>
        </w:rPr>
        <w:t>_______________________________________________________</w:t>
      </w:r>
      <w:r w:rsidRPr="00CD33C0">
        <w:rPr>
          <w:rFonts w:cs="Times New Roman"/>
          <w:sz w:val="28"/>
          <w:szCs w:val="28"/>
          <w:lang w:val="ru-RU"/>
        </w:rPr>
        <w:t xml:space="preserve"> </w:t>
      </w:r>
      <w:r w:rsidRPr="00CD33C0">
        <w:rPr>
          <w:rFonts w:cs="Times New Roman"/>
          <w:sz w:val="24"/>
          <w:szCs w:val="28"/>
          <w:lang w:val="ru-RU"/>
        </w:rPr>
        <w:t xml:space="preserve">(указать организационно-правовую форму и полное наименование юридического лица; для нерезидента </w:t>
      </w:r>
      <w:r w:rsidR="005E4044" w:rsidRPr="00CD33C0">
        <w:rPr>
          <w:rFonts w:cs="Times New Roman"/>
          <w:sz w:val="24"/>
          <w:szCs w:val="28"/>
          <w:lang w:val="ru-RU"/>
        </w:rPr>
        <w:t>-</w:t>
      </w:r>
      <w:r w:rsidRPr="00CD33C0">
        <w:rPr>
          <w:rFonts w:cs="Times New Roman"/>
          <w:sz w:val="24"/>
          <w:szCs w:val="28"/>
          <w:lang w:val="ru-RU"/>
        </w:rPr>
        <w:t xml:space="preserve"> страну регистрации нерезидента, а если это филиал </w:t>
      </w:r>
      <w:r w:rsidR="005E4044" w:rsidRPr="00CD33C0">
        <w:rPr>
          <w:rFonts w:cs="Times New Roman"/>
          <w:sz w:val="24"/>
          <w:szCs w:val="28"/>
          <w:lang w:val="ru-RU"/>
        </w:rPr>
        <w:t>-</w:t>
      </w:r>
      <w:r w:rsidRPr="00CD33C0">
        <w:rPr>
          <w:rFonts w:cs="Times New Roman"/>
          <w:sz w:val="24"/>
          <w:szCs w:val="28"/>
          <w:lang w:val="ru-RU"/>
        </w:rPr>
        <w:t xml:space="preserve"> страну регистрации головной компании)</w:t>
      </w:r>
      <w:r w:rsidRPr="00CD33C0">
        <w:rPr>
          <w:rFonts w:cs="Times New Roman"/>
          <w:sz w:val="28"/>
          <w:szCs w:val="28"/>
          <w:lang w:val="ru-RU"/>
        </w:rPr>
        <w:t>,</w:t>
      </w:r>
    </w:p>
    <w:p w:rsidR="00290AA7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именуемое в дальнейшем «Покупатель», в лице __________</w:t>
      </w:r>
      <w:r w:rsidR="00290AA7" w:rsidRPr="00CD33C0">
        <w:rPr>
          <w:rFonts w:cs="Times New Roman"/>
          <w:sz w:val="28"/>
          <w:szCs w:val="28"/>
          <w:lang w:val="ru-RU"/>
        </w:rPr>
        <w:t>___________________</w:t>
      </w:r>
    </w:p>
    <w:p w:rsidR="00290AA7" w:rsidRPr="00CD33C0" w:rsidRDefault="00290AA7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_______________________________________________________________________</w:t>
      </w:r>
      <w:r w:rsidR="00BC67F4" w:rsidRPr="00CD33C0">
        <w:rPr>
          <w:rFonts w:cs="Times New Roman"/>
          <w:sz w:val="28"/>
          <w:szCs w:val="28"/>
          <w:lang w:val="ru-RU"/>
        </w:rPr>
        <w:t xml:space="preserve"> (должность и Ф. И. О.), </w:t>
      </w:r>
    </w:p>
    <w:p w:rsidR="007B6AA1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действующего на основании _________</w:t>
      </w:r>
      <w:r w:rsidR="00290AA7" w:rsidRPr="00CD33C0">
        <w:rPr>
          <w:rFonts w:cs="Times New Roman"/>
          <w:sz w:val="28"/>
          <w:szCs w:val="28"/>
          <w:lang w:val="ru-RU"/>
        </w:rPr>
        <w:t>______________</w:t>
      </w:r>
      <w:r w:rsidR="007B6AA1" w:rsidRPr="00CD33C0">
        <w:rPr>
          <w:rFonts w:cs="Times New Roman"/>
          <w:sz w:val="28"/>
          <w:szCs w:val="28"/>
          <w:lang w:val="ru-RU"/>
        </w:rPr>
        <w:t>_____________________</w:t>
      </w:r>
      <w:r w:rsidRPr="00CD33C0">
        <w:rPr>
          <w:rFonts w:cs="Times New Roman"/>
          <w:sz w:val="28"/>
          <w:szCs w:val="28"/>
          <w:lang w:val="ru-RU"/>
        </w:rPr>
        <w:t xml:space="preserve">_, </w:t>
      </w:r>
    </w:p>
    <w:p w:rsidR="004D72EB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 xml:space="preserve">именуемые по отдельности «Сторона», а совместно </w:t>
      </w:r>
      <w:r w:rsidR="00290AA7" w:rsidRPr="00CD33C0">
        <w:rPr>
          <w:rFonts w:cs="Times New Roman"/>
          <w:sz w:val="28"/>
          <w:szCs w:val="28"/>
          <w:lang w:val="ru-RU"/>
        </w:rPr>
        <w:t>-</w:t>
      </w:r>
      <w:r w:rsidRPr="00CD33C0">
        <w:rPr>
          <w:rFonts w:cs="Times New Roman"/>
          <w:sz w:val="28"/>
          <w:szCs w:val="28"/>
          <w:lang w:val="ru-RU"/>
        </w:rPr>
        <w:t xml:space="preserve"> «Стороны», заключили настоящий договор (далее </w:t>
      </w:r>
      <w:r w:rsidR="00290AA7" w:rsidRPr="00CD33C0">
        <w:rPr>
          <w:rFonts w:cs="Times New Roman"/>
          <w:sz w:val="28"/>
          <w:szCs w:val="28"/>
          <w:lang w:val="ru-RU"/>
        </w:rPr>
        <w:t>-</w:t>
      </w:r>
      <w:r w:rsidRPr="00CD33C0">
        <w:rPr>
          <w:rFonts w:cs="Times New Roman"/>
          <w:sz w:val="28"/>
          <w:szCs w:val="28"/>
          <w:lang w:val="ru-RU"/>
        </w:rPr>
        <w:t xml:space="preserve"> «Договор») о нижеследующем:</w:t>
      </w:r>
    </w:p>
    <w:p w:rsidR="004D72EB" w:rsidRPr="00CD33C0" w:rsidRDefault="00BC67F4" w:rsidP="00A57227">
      <w:pPr>
        <w:spacing w:before="240" w:after="24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2. Предмет Договора</w:t>
      </w:r>
    </w:p>
    <w:p w:rsidR="004D72EB" w:rsidRPr="00CD33C0" w:rsidRDefault="00BC67F4" w:rsidP="00231011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 xml:space="preserve">Продавец обязуется передать в собственность Покупателя, а Покупатель обязуется оплатить и принять невостребованные ликвидные товарно-материальные ценности (далее </w:t>
      </w:r>
      <w:r w:rsidR="00EF78EA" w:rsidRPr="00CD33C0">
        <w:rPr>
          <w:rFonts w:cs="Times New Roman"/>
          <w:sz w:val="28"/>
          <w:szCs w:val="28"/>
          <w:lang w:val="ru-RU"/>
        </w:rPr>
        <w:t>-</w:t>
      </w:r>
      <w:r w:rsidRPr="00CD33C0">
        <w:rPr>
          <w:rFonts w:cs="Times New Roman"/>
          <w:sz w:val="28"/>
          <w:szCs w:val="28"/>
          <w:lang w:val="ru-RU"/>
        </w:rPr>
        <w:t xml:space="preserve"> «ТМЦ») в количестве, ассортименте, качестве и по цене, указанным в Приложении № 1 (Спецификация) к настоящему Договору.</w:t>
      </w:r>
    </w:p>
    <w:p w:rsidR="004D72EB" w:rsidRPr="00CD33C0" w:rsidRDefault="00BC67F4" w:rsidP="00231011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Продавец гарантирует, что указанные ТМЦ принадлежат ему на праве собственности, не находятся в залоге, под арестом и не являются предметом требований или притязаний третьих лиц.</w:t>
      </w:r>
    </w:p>
    <w:p w:rsidR="004D72EB" w:rsidRPr="00CD33C0" w:rsidRDefault="00BC67F4" w:rsidP="00EF78EA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3. Порядок и условия передачи ТМЦ</w:t>
      </w:r>
    </w:p>
    <w:p w:rsidR="004D72EB" w:rsidRPr="00CD33C0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 xml:space="preserve">Передача Продавцом ТМЦ, указанных в Приложении № 1 к Договору, осуществляется в течение 10 (десяти) календарных дней с даты поступления оплаты в размере 100% общей стоимости. Передача производится на территории Продавца, по месту нахождения ТМЦ, </w:t>
      </w:r>
      <w:r w:rsidR="007A70EA" w:rsidRPr="00CD33C0">
        <w:rPr>
          <w:rFonts w:cs="Times New Roman"/>
          <w:sz w:val="28"/>
          <w:szCs w:val="28"/>
          <w:lang w:val="ru-RU"/>
        </w:rPr>
        <w:t>путем их самовывоза Покупателем</w:t>
      </w:r>
      <w:r w:rsidRPr="00CD33C0">
        <w:rPr>
          <w:rFonts w:cs="Times New Roman"/>
          <w:sz w:val="28"/>
          <w:szCs w:val="28"/>
          <w:lang w:val="ru-RU"/>
        </w:rPr>
        <w:t>.</w:t>
      </w:r>
    </w:p>
    <w:p w:rsidR="004D72EB" w:rsidRPr="00CD33C0" w:rsidRDefault="00BC67F4" w:rsidP="007A70EA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4. Цена и сумма Договора</w:t>
      </w:r>
    </w:p>
    <w:p w:rsidR="004D72EB" w:rsidRPr="00CD33C0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ТМЦ по настоящему Договору оплачиваются Покупателем по договорной цене, указанной в Приложении № 1 к настоящему Договору.</w:t>
      </w:r>
    </w:p>
    <w:p w:rsidR="00F8687D" w:rsidRPr="00CD33C0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bookmarkStart w:id="0" w:name="_Hlk230353830"/>
      <w:r w:rsidRPr="00CD33C0">
        <w:rPr>
          <w:rFonts w:cs="Times New Roman"/>
          <w:sz w:val="28"/>
          <w:szCs w:val="28"/>
          <w:lang w:val="ru-RU"/>
        </w:rPr>
        <w:t xml:space="preserve">Общая стоимость ТМЦ </w:t>
      </w:r>
      <w:r w:rsidR="00E6132A">
        <w:rPr>
          <w:rFonts w:cs="Times New Roman"/>
          <w:sz w:val="28"/>
          <w:szCs w:val="28"/>
          <w:lang w:val="ru-RU"/>
        </w:rPr>
        <w:t xml:space="preserve">с НДС </w:t>
      </w:r>
      <w:r w:rsidRPr="00CD33C0">
        <w:rPr>
          <w:rFonts w:cs="Times New Roman"/>
          <w:sz w:val="28"/>
          <w:szCs w:val="28"/>
          <w:lang w:val="ru-RU"/>
        </w:rPr>
        <w:t>по настоящему Договору составляет</w:t>
      </w:r>
    </w:p>
    <w:p w:rsidR="00F8687D" w:rsidRPr="00CD33C0" w:rsidRDefault="00BC67F4" w:rsidP="00B8235C">
      <w:pPr>
        <w:spacing w:before="120" w:after="0" w:line="240" w:lineRule="auto"/>
        <w:ind w:firstLine="425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lastRenderedPageBreak/>
        <w:t>___</w:t>
      </w:r>
      <w:r w:rsidR="00F8687D" w:rsidRPr="00CD33C0">
        <w:rPr>
          <w:rFonts w:cs="Times New Roman"/>
          <w:sz w:val="28"/>
          <w:szCs w:val="28"/>
          <w:lang w:val="ru-RU"/>
        </w:rPr>
        <w:t>_______________</w:t>
      </w:r>
      <w:r w:rsidRPr="00CD33C0">
        <w:rPr>
          <w:rFonts w:cs="Times New Roman"/>
          <w:sz w:val="28"/>
          <w:szCs w:val="28"/>
          <w:lang w:val="ru-RU"/>
        </w:rPr>
        <w:t>____</w:t>
      </w:r>
      <w:r w:rsidR="00F8687D" w:rsidRPr="00CD33C0">
        <w:rPr>
          <w:rFonts w:cs="Times New Roman"/>
          <w:sz w:val="28"/>
          <w:szCs w:val="28"/>
          <w:lang w:val="ru-RU"/>
        </w:rPr>
        <w:t>______________________________________________</w:t>
      </w:r>
    </w:p>
    <w:p w:rsidR="004D72EB" w:rsidRPr="00CD33C0" w:rsidRDefault="00BC67F4" w:rsidP="00B8235C">
      <w:pPr>
        <w:spacing w:after="120" w:line="240" w:lineRule="auto"/>
        <w:ind w:firstLine="425"/>
        <w:jc w:val="center"/>
        <w:rPr>
          <w:rFonts w:cs="Times New Roman"/>
          <w:sz w:val="24"/>
          <w:szCs w:val="28"/>
          <w:lang w:val="ru-RU"/>
        </w:rPr>
      </w:pPr>
      <w:r w:rsidRPr="00CD33C0">
        <w:rPr>
          <w:rFonts w:cs="Times New Roman"/>
          <w:sz w:val="24"/>
          <w:szCs w:val="28"/>
          <w:lang w:val="ru-RU"/>
        </w:rPr>
        <w:t xml:space="preserve">(указать сумму </w:t>
      </w:r>
      <w:r w:rsidR="00B8235C" w:rsidRPr="00CD33C0">
        <w:rPr>
          <w:rFonts w:cs="Times New Roman"/>
          <w:sz w:val="24"/>
          <w:szCs w:val="28"/>
          <w:lang w:val="ru-RU"/>
        </w:rPr>
        <w:t xml:space="preserve">в метикалах </w:t>
      </w:r>
      <w:r w:rsidRPr="00CD33C0">
        <w:rPr>
          <w:rFonts w:cs="Times New Roman"/>
          <w:sz w:val="24"/>
          <w:szCs w:val="28"/>
          <w:lang w:val="ru-RU"/>
        </w:rPr>
        <w:t>цифрами и прописью).</w:t>
      </w:r>
    </w:p>
    <w:bookmarkEnd w:id="0"/>
    <w:p w:rsidR="004D72EB" w:rsidRPr="00CD33C0" w:rsidRDefault="00BC67F4" w:rsidP="00931DC8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5. Порядок оплаты</w:t>
      </w:r>
    </w:p>
    <w:p w:rsidR="004D72EB" w:rsidRPr="00CD33C0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Покупатель оплачивает Продавцу стоимость Имущества, указанную в пункте 4 настоящего Договора, в порядке предварительной оплаты путем перечисления денежных средств на расчетный счет Продавца в течение 10 (десяти) рабочих дней с даты выставления счета на оплату. Счет на оплату выставляется в течение 3 (трех) рабочих дней с даты подписания настоящего Договора.</w:t>
      </w:r>
    </w:p>
    <w:p w:rsidR="004D72EB" w:rsidRPr="00CD33C0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bookmarkStart w:id="1" w:name="_GoBack"/>
      <w:bookmarkEnd w:id="1"/>
      <w:r w:rsidRPr="00CD33C0">
        <w:rPr>
          <w:rFonts w:cs="Times New Roman"/>
          <w:sz w:val="28"/>
          <w:szCs w:val="28"/>
          <w:lang w:val="ru-RU"/>
        </w:rPr>
        <w:t>Обязанность Покупателя по оплате Имущества считается исполненной с момента поступления денежных средств в полном объеме на расчетный счет Продавца, указанный в настоящем Договоре, если иное не согласовано Сторонами.</w:t>
      </w:r>
    </w:p>
    <w:p w:rsidR="004D72EB" w:rsidRPr="00CD33C0" w:rsidRDefault="00BC67F4" w:rsidP="00A50C93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6. Обязательства Сторон</w:t>
      </w:r>
    </w:p>
    <w:p w:rsidR="004D72EB" w:rsidRPr="007D6645" w:rsidRDefault="00BC67F4" w:rsidP="00A50C93">
      <w:pPr>
        <w:spacing w:before="120" w:after="120" w:line="240" w:lineRule="auto"/>
        <w:ind w:firstLine="720"/>
        <w:jc w:val="both"/>
        <w:rPr>
          <w:rFonts w:cs="Times New Roman"/>
          <w:b/>
          <w:i/>
          <w:sz w:val="28"/>
          <w:szCs w:val="28"/>
          <w:lang w:val="ru-RU"/>
        </w:rPr>
      </w:pPr>
      <w:r w:rsidRPr="007D6645">
        <w:rPr>
          <w:rFonts w:cs="Times New Roman"/>
          <w:b/>
          <w:i/>
          <w:sz w:val="28"/>
          <w:szCs w:val="28"/>
          <w:lang w:val="ru-RU"/>
        </w:rPr>
        <w:t>Покупатель обязуется:</w:t>
      </w:r>
    </w:p>
    <w:p w:rsidR="004D72EB" w:rsidRPr="00E6132A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 xml:space="preserve">произвести оплату ТМЦ в срок, установленный пунктом 5 </w:t>
      </w:r>
      <w:r w:rsidRPr="00E6132A">
        <w:rPr>
          <w:rFonts w:cs="Times New Roman"/>
          <w:sz w:val="28"/>
          <w:szCs w:val="28"/>
          <w:lang w:val="ru-RU"/>
        </w:rPr>
        <w:t>настоящего перечня существенных условий;</w:t>
      </w:r>
    </w:p>
    <w:p w:rsidR="004D72EB" w:rsidRPr="00CD33C0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принять ТМЦ, подписать первичные документы о приеме-передаче ТМЦ при отсутствии претензий по количеству и качеству, а также вывезти ТМЦ в срок, установленный соответствующим Приложением (Спецификацией);</w:t>
      </w:r>
    </w:p>
    <w:p w:rsidR="004D72EB" w:rsidRPr="00CD33C0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своими силами и за свой счет совершить все необходимые действия, включая погрузочно-разгрузочные работы, транспортировку и иные действия, обеспечивающие приемку ТМЦ в сроки, предусмотренные соответствующим Приложением (Спецификацией);</w:t>
      </w:r>
    </w:p>
    <w:p w:rsidR="004D72EB" w:rsidRPr="00CD33C0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 xml:space="preserve">для подтверждения достоверности информации о финансовом положении предоставить RN ANGOCHE PTE. LTD. бухгалтерскую (финансовую) отчетность (далее </w:t>
      </w:r>
      <w:r w:rsidR="00A50C93" w:rsidRPr="00CD33C0">
        <w:rPr>
          <w:rFonts w:cs="Times New Roman"/>
          <w:sz w:val="28"/>
          <w:szCs w:val="28"/>
          <w:lang w:val="ru-RU"/>
        </w:rPr>
        <w:t>-</w:t>
      </w:r>
      <w:r w:rsidRPr="00CD33C0">
        <w:rPr>
          <w:rFonts w:cs="Times New Roman"/>
          <w:sz w:val="28"/>
          <w:szCs w:val="28"/>
          <w:lang w:val="ru-RU"/>
        </w:rPr>
        <w:t xml:space="preserve"> «Отчетность») </w:t>
      </w:r>
      <w:r w:rsidR="00AF7B52" w:rsidRPr="00CD33C0">
        <w:rPr>
          <w:rFonts w:cs="Times New Roman"/>
          <w:sz w:val="28"/>
          <w:szCs w:val="28"/>
          <w:lang w:val="ru-RU"/>
        </w:rPr>
        <w:t xml:space="preserve">по состоянию на последнюю отчетную дату (квартал, год), подписанную руководителем организации и заверенную печатью при ее наличии </w:t>
      </w:r>
      <w:r w:rsidRPr="00CD33C0">
        <w:rPr>
          <w:rFonts w:cs="Times New Roman"/>
          <w:sz w:val="28"/>
          <w:szCs w:val="28"/>
          <w:lang w:val="ru-RU"/>
        </w:rPr>
        <w:t>в электронном или бумажном виде в течение 10 (десяти) рабочих дней с даты получения соответствующего запроса;</w:t>
      </w:r>
    </w:p>
    <w:p w:rsidR="004D72EB" w:rsidRPr="007D6645" w:rsidRDefault="00BC67F4" w:rsidP="007D6645">
      <w:pPr>
        <w:spacing w:before="120" w:after="120" w:line="240" w:lineRule="auto"/>
        <w:ind w:firstLine="720"/>
        <w:jc w:val="both"/>
        <w:rPr>
          <w:rFonts w:cs="Times New Roman"/>
          <w:b/>
          <w:i/>
          <w:sz w:val="28"/>
          <w:szCs w:val="28"/>
          <w:lang w:val="ru-RU"/>
        </w:rPr>
      </w:pPr>
      <w:r w:rsidRPr="007D6645">
        <w:rPr>
          <w:rFonts w:cs="Times New Roman"/>
          <w:b/>
          <w:i/>
          <w:sz w:val="28"/>
          <w:szCs w:val="28"/>
          <w:lang w:val="ru-RU"/>
        </w:rPr>
        <w:t>Продавец обязуется:</w:t>
      </w:r>
    </w:p>
    <w:p w:rsidR="004D72EB" w:rsidRPr="00CD33C0" w:rsidRDefault="00BC67F4" w:rsidP="00290AA7">
      <w:pPr>
        <w:pStyle w:val="a0"/>
        <w:spacing w:before="120" w:after="120" w:line="240" w:lineRule="auto"/>
        <w:contextualSpacing w:val="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 xml:space="preserve">после получения документов, подтверждающих оплату ТМЦ, предоставить ТМЦ представителю Покупателя на основании доверенности на их получение. Обязанность Продавца передать ТМЦ Покупателю считается исполненной с момента предоставления ТМЦ в распоряжение Покупателя и подписания </w:t>
      </w:r>
      <w:r w:rsidRPr="00CD33C0">
        <w:rPr>
          <w:rFonts w:cs="Times New Roman"/>
          <w:sz w:val="28"/>
          <w:szCs w:val="28"/>
          <w:lang w:val="ru-RU"/>
        </w:rPr>
        <w:lastRenderedPageBreak/>
        <w:t>Продавцом документов о приеме-передаче ТМЦ. ТМЦ считаются предоставленными в распоряжение Покупателя, когда к сроку, предусмотренному настоящим Договором, они готовы к передаче в надлежащем месте.</w:t>
      </w:r>
    </w:p>
    <w:p w:rsidR="004D72EB" w:rsidRPr="00607360" w:rsidRDefault="00BC67F4" w:rsidP="00607360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7. Срок действия Договора</w:t>
      </w:r>
    </w:p>
    <w:p w:rsidR="004D72EB" w:rsidRPr="00CD33C0" w:rsidRDefault="00BC67F4" w:rsidP="00607360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Договор вступает в силу с момента его подписания и действует до полного исполнения Сторонами своих обязательств.</w:t>
      </w:r>
    </w:p>
    <w:p w:rsidR="004D72EB" w:rsidRPr="00607360" w:rsidRDefault="00BC67F4" w:rsidP="00607360">
      <w:pPr>
        <w:spacing w:before="240" w:after="240" w:line="240" w:lineRule="auto"/>
        <w:jc w:val="both"/>
        <w:rPr>
          <w:rFonts w:cs="Times New Roman"/>
          <w:b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8. Антикоррупционные требования</w:t>
      </w:r>
    </w:p>
    <w:p w:rsidR="004D72EB" w:rsidRPr="00CD33C0" w:rsidRDefault="00BC67F4" w:rsidP="00607360">
      <w:pPr>
        <w:spacing w:before="120" w:after="120" w:line="240" w:lineRule="auto"/>
        <w:ind w:firstLine="720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При исполнении своих обязательств в соответствии с Заявкой и настоящим Договором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с целью оказания влияния на действия или решения таких лиц для получения каких-либо неправомерных преимуществ либо в иных неправомерных целях.</w:t>
      </w:r>
    </w:p>
    <w:p w:rsidR="004D72EB" w:rsidRPr="00CD33C0" w:rsidRDefault="00BC67F4" w:rsidP="003F0330">
      <w:pPr>
        <w:spacing w:before="360" w:after="24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b/>
          <w:sz w:val="28"/>
          <w:szCs w:val="28"/>
          <w:lang w:val="ru-RU"/>
        </w:rPr>
        <w:t>ПОКУПАТЕЛЬ:</w:t>
      </w:r>
    </w:p>
    <w:p w:rsidR="004D72EB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>Должность: __________________</w:t>
      </w:r>
      <w:r w:rsidR="003F0330">
        <w:rPr>
          <w:rFonts w:cs="Times New Roman"/>
          <w:sz w:val="28"/>
          <w:szCs w:val="28"/>
          <w:lang w:val="ru-RU"/>
        </w:rPr>
        <w:t>_________________________________________</w:t>
      </w:r>
      <w:r w:rsidRPr="00CD33C0">
        <w:rPr>
          <w:rFonts w:cs="Times New Roman"/>
          <w:sz w:val="28"/>
          <w:szCs w:val="28"/>
          <w:lang w:val="ru-RU"/>
        </w:rPr>
        <w:t>_</w:t>
      </w:r>
    </w:p>
    <w:p w:rsidR="003F0330" w:rsidRDefault="003F0330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Ф.И.О. ________________________________________________________________</w:t>
      </w:r>
    </w:p>
    <w:p w:rsidR="004D72EB" w:rsidRPr="00CD33C0" w:rsidRDefault="00BC67F4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  <w:r w:rsidRPr="00CD33C0">
        <w:rPr>
          <w:rFonts w:cs="Times New Roman"/>
          <w:sz w:val="28"/>
          <w:szCs w:val="28"/>
          <w:lang w:val="ru-RU"/>
        </w:rPr>
        <w:t xml:space="preserve">Подпись: ___________________ </w:t>
      </w:r>
    </w:p>
    <w:p w:rsidR="00607360" w:rsidRDefault="00607360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p w:rsidR="00D32C58" w:rsidRDefault="00D32C58" w:rsidP="00042330">
      <w:pPr>
        <w:spacing w:line="240" w:lineRule="exact"/>
        <w:jc w:val="right"/>
        <w:rPr>
          <w:rFonts w:cs="Times New Roman"/>
          <w:b/>
          <w:bCs/>
          <w:lang w:val="ru-RU"/>
        </w:rPr>
        <w:sectPr w:rsidR="00D32C58" w:rsidSect="00F806A3">
          <w:pgSz w:w="12240" w:h="15840"/>
          <w:pgMar w:top="851" w:right="851" w:bottom="851" w:left="1418" w:header="720" w:footer="720" w:gutter="0"/>
          <w:cols w:space="720"/>
          <w:docGrid w:linePitch="360"/>
        </w:sectPr>
      </w:pPr>
    </w:p>
    <w:p w:rsidR="00D32C58" w:rsidRPr="00D32C58" w:rsidRDefault="00D32C58" w:rsidP="00042330">
      <w:pPr>
        <w:spacing w:line="240" w:lineRule="exact"/>
        <w:jc w:val="right"/>
        <w:rPr>
          <w:rFonts w:cs="Times New Roman"/>
          <w:b/>
          <w:bCs/>
          <w:lang w:val="ru-RU"/>
        </w:rPr>
      </w:pPr>
      <w:r w:rsidRPr="00D32C58">
        <w:rPr>
          <w:rFonts w:cs="Times New Roman"/>
          <w:b/>
          <w:bCs/>
          <w:lang w:val="ru-RU"/>
        </w:rPr>
        <w:t>Приложение №1</w:t>
      </w:r>
    </w:p>
    <w:p w:rsidR="00D32C58" w:rsidRPr="00CA34F4" w:rsidRDefault="00D32C58" w:rsidP="00042330">
      <w:pPr>
        <w:pStyle w:val="affa"/>
        <w:suppressLineNumbers/>
        <w:suppressAutoHyphens/>
        <w:spacing w:after="0"/>
        <w:ind w:left="0" w:right="45"/>
        <w:jc w:val="right"/>
        <w:rPr>
          <w:b/>
          <w:color w:val="000000"/>
          <w:sz w:val="22"/>
          <w:szCs w:val="22"/>
        </w:rPr>
      </w:pPr>
      <w:r w:rsidRPr="00CA34F4">
        <w:rPr>
          <w:b/>
          <w:color w:val="000000"/>
          <w:sz w:val="22"/>
          <w:szCs w:val="22"/>
        </w:rPr>
        <w:t>к Договору № от «</w:t>
      </w:r>
      <w:r w:rsidRPr="00CA34F4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b/>
          <w:color w:val="000000"/>
          <w:sz w:val="22"/>
          <w:szCs w:val="22"/>
        </w:rPr>
        <w:instrText xml:space="preserve"> FORMTEXT </w:instrText>
      </w:r>
      <w:r w:rsidRPr="00CA34F4">
        <w:rPr>
          <w:b/>
          <w:color w:val="000000"/>
          <w:sz w:val="22"/>
          <w:szCs w:val="22"/>
        </w:rPr>
      </w:r>
      <w:r w:rsidRPr="00CA34F4">
        <w:rPr>
          <w:b/>
          <w:color w:val="000000"/>
          <w:sz w:val="22"/>
          <w:szCs w:val="22"/>
        </w:rPr>
        <w:fldChar w:fldCharType="separate"/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fldChar w:fldCharType="end"/>
      </w:r>
      <w:r w:rsidRPr="00CA34F4">
        <w:rPr>
          <w:b/>
          <w:color w:val="000000"/>
          <w:sz w:val="22"/>
          <w:szCs w:val="22"/>
        </w:rPr>
        <w:t>»</w:t>
      </w:r>
      <w:r w:rsidRPr="00CA34F4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CA34F4">
        <w:rPr>
          <w:b/>
          <w:color w:val="000000"/>
          <w:sz w:val="22"/>
          <w:szCs w:val="22"/>
        </w:rPr>
        <w:instrText xml:space="preserve"> FORMTEXT </w:instrText>
      </w:r>
      <w:r w:rsidRPr="00CA34F4">
        <w:rPr>
          <w:b/>
          <w:color w:val="000000"/>
          <w:sz w:val="22"/>
          <w:szCs w:val="22"/>
        </w:rPr>
      </w:r>
      <w:r w:rsidRPr="00CA34F4">
        <w:rPr>
          <w:b/>
          <w:color w:val="000000"/>
          <w:sz w:val="22"/>
          <w:szCs w:val="22"/>
        </w:rPr>
        <w:fldChar w:fldCharType="separate"/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t> </w:t>
      </w:r>
      <w:r w:rsidRPr="00CA34F4">
        <w:rPr>
          <w:b/>
          <w:color w:val="000000"/>
          <w:sz w:val="22"/>
          <w:szCs w:val="22"/>
        </w:rPr>
        <w:fldChar w:fldCharType="end"/>
      </w:r>
      <w:r w:rsidRPr="00CA34F4">
        <w:rPr>
          <w:b/>
          <w:color w:val="000000"/>
          <w:sz w:val="22"/>
          <w:szCs w:val="22"/>
        </w:rPr>
        <w:t>202</w:t>
      </w:r>
      <w:r>
        <w:rPr>
          <w:b/>
          <w:color w:val="000000"/>
          <w:sz w:val="22"/>
          <w:szCs w:val="22"/>
        </w:rPr>
        <w:t>6</w:t>
      </w:r>
      <w:r w:rsidRPr="00CA34F4">
        <w:rPr>
          <w:b/>
          <w:color w:val="000000"/>
          <w:sz w:val="22"/>
          <w:szCs w:val="22"/>
        </w:rPr>
        <w:t xml:space="preserve"> г. </w:t>
      </w:r>
    </w:p>
    <w:p w:rsidR="00D32C58" w:rsidRPr="00CA34F4" w:rsidRDefault="00D32C58" w:rsidP="00042330">
      <w:pPr>
        <w:pStyle w:val="Normal1"/>
        <w:suppressLineNumbers/>
        <w:suppressAutoHyphens/>
        <w:spacing w:before="0" w:after="0"/>
        <w:ind w:right="45"/>
        <w:jc w:val="right"/>
        <w:rPr>
          <w:color w:val="000000"/>
          <w:sz w:val="22"/>
          <w:szCs w:val="22"/>
          <w:lang w:val="ru-RU"/>
        </w:rPr>
      </w:pPr>
    </w:p>
    <w:p w:rsidR="00D32C58" w:rsidRPr="00D32C58" w:rsidRDefault="00D32C58" w:rsidP="003861A2">
      <w:pPr>
        <w:rPr>
          <w:rFonts w:cs="Times New Roman"/>
          <w:color w:val="000000"/>
          <w:lang w:val="ru-RU"/>
        </w:rPr>
      </w:pPr>
      <w:r w:rsidRPr="00042330">
        <w:rPr>
          <w:rFonts w:cs="Times New Roman"/>
          <w:b/>
          <w:i/>
          <w:noProof/>
        </w:rPr>
        <w:t>RN</w:t>
      </w:r>
      <w:r w:rsidRPr="00D32C58">
        <w:rPr>
          <w:rFonts w:cs="Times New Roman"/>
          <w:b/>
          <w:i/>
          <w:noProof/>
          <w:lang w:val="ru-RU"/>
        </w:rPr>
        <w:t xml:space="preserve"> </w:t>
      </w:r>
      <w:r w:rsidRPr="00042330">
        <w:rPr>
          <w:rFonts w:cs="Times New Roman"/>
          <w:b/>
          <w:i/>
          <w:noProof/>
        </w:rPr>
        <w:t>ANGOCHE</w:t>
      </w:r>
      <w:r w:rsidRPr="00D32C58">
        <w:rPr>
          <w:rFonts w:cs="Times New Roman"/>
          <w:b/>
          <w:i/>
          <w:noProof/>
          <w:lang w:val="ru-RU"/>
        </w:rPr>
        <w:t xml:space="preserve"> </w:t>
      </w:r>
      <w:r w:rsidRPr="00042330">
        <w:rPr>
          <w:rFonts w:cs="Times New Roman"/>
          <w:b/>
          <w:i/>
          <w:noProof/>
        </w:rPr>
        <w:t>PTE</w:t>
      </w:r>
      <w:r w:rsidRPr="00D32C58">
        <w:rPr>
          <w:rFonts w:cs="Times New Roman"/>
          <w:b/>
          <w:i/>
          <w:noProof/>
          <w:lang w:val="ru-RU"/>
        </w:rPr>
        <w:t xml:space="preserve">. </w:t>
      </w:r>
      <w:r w:rsidRPr="00042330">
        <w:rPr>
          <w:rFonts w:cs="Times New Roman"/>
          <w:b/>
          <w:i/>
          <w:noProof/>
        </w:rPr>
        <w:t>LTD</w:t>
      </w:r>
      <w:r w:rsidRPr="00D32C58">
        <w:rPr>
          <w:rFonts w:cs="Times New Roman"/>
          <w:i/>
          <w:noProof/>
          <w:lang w:val="ru-RU"/>
        </w:rPr>
        <w:t>, филиал в Республике Мозамбик</w:t>
      </w:r>
      <w:r w:rsidRPr="00D32C58">
        <w:rPr>
          <w:rFonts w:cs="Times New Roman"/>
          <w:color w:val="000000"/>
          <w:lang w:val="ru-RU"/>
        </w:rPr>
        <w:t xml:space="preserve"> в лице </w:t>
      </w:r>
      <w:bookmarkStart w:id="2" w:name="_Hlk230354804"/>
      <w:r w:rsidRPr="00D32C58">
        <w:rPr>
          <w:rFonts w:cs="Times New Roman"/>
          <w:color w:val="000000"/>
          <w:lang w:val="ru-RU"/>
        </w:rPr>
        <w:t xml:space="preserve">Главы филиала ______________, </w:t>
      </w:r>
      <w:bookmarkEnd w:id="2"/>
      <w:r w:rsidRPr="00D32C58">
        <w:rPr>
          <w:rFonts w:cs="Times New Roman"/>
          <w:color w:val="000000"/>
          <w:lang w:val="ru-RU"/>
        </w:rPr>
        <w:t xml:space="preserve">действующего на основании Доверенности от 29 марта 2024 года, именуемый в дальнейшем «Продавец», и </w:t>
      </w:r>
      <w:r w:rsidRPr="00CA34F4">
        <w:rPr>
          <w:rFonts w:cs="Times New Roman"/>
          <w:color w:val="000000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D32C58">
        <w:rPr>
          <w:rFonts w:cs="Times New Roman"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color w:val="000000"/>
          <w:shd w:val="clear" w:color="auto" w:fill="BFBFBF"/>
        </w:rPr>
        <w:instrText>FORMTEXT</w:instrText>
      </w:r>
      <w:r w:rsidRPr="00D32C58">
        <w:rPr>
          <w:rFonts w:cs="Times New Roman"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color w:val="000000"/>
          <w:shd w:val="clear" w:color="auto" w:fill="BFBFBF"/>
        </w:rPr>
      </w:r>
      <w:r w:rsidRPr="00CA34F4">
        <w:rPr>
          <w:rFonts w:cs="Times New Roman"/>
          <w:color w:val="000000"/>
          <w:shd w:val="clear" w:color="auto" w:fill="BFBFBF"/>
        </w:rPr>
        <w:fldChar w:fldCharType="separate"/>
      </w:r>
      <w:r w:rsidRPr="00D32C58">
        <w:rPr>
          <w:rFonts w:cs="Times New Roman"/>
          <w:color w:val="000000"/>
          <w:shd w:val="clear" w:color="auto" w:fill="BFBFBF"/>
          <w:lang w:val="ru-RU"/>
        </w:rPr>
        <w:t>_______________________</w:t>
      </w:r>
      <w:r w:rsidRPr="00CA34F4">
        <w:rPr>
          <w:rFonts w:cs="Times New Roman"/>
          <w:color w:val="000000"/>
          <w:shd w:val="clear" w:color="auto" w:fill="BFBFBF"/>
        </w:rPr>
        <w:fldChar w:fldCharType="end"/>
      </w:r>
      <w:r w:rsidRPr="00D32C58">
        <w:rPr>
          <w:rFonts w:cs="Times New Roman"/>
          <w:color w:val="000000"/>
          <w:lang w:val="ru-RU"/>
        </w:rPr>
        <w:t xml:space="preserve"> в лице </w:t>
      </w:r>
      <w:r w:rsidRPr="00CA34F4">
        <w:rPr>
          <w:rFonts w:cs="Times New Roman"/>
          <w:color w:val="000000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D32C58">
        <w:rPr>
          <w:rFonts w:cs="Times New Roman"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color w:val="000000"/>
          <w:shd w:val="clear" w:color="auto" w:fill="BFBFBF"/>
        </w:rPr>
        <w:instrText>FORMTEXT</w:instrText>
      </w:r>
      <w:r w:rsidRPr="00D32C58">
        <w:rPr>
          <w:rFonts w:cs="Times New Roman"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color w:val="000000"/>
          <w:shd w:val="clear" w:color="auto" w:fill="BFBFBF"/>
        </w:rPr>
      </w:r>
      <w:r w:rsidRPr="00CA34F4">
        <w:rPr>
          <w:rFonts w:cs="Times New Roman"/>
          <w:color w:val="000000"/>
          <w:shd w:val="clear" w:color="auto" w:fill="BFBFBF"/>
        </w:rPr>
        <w:fldChar w:fldCharType="separate"/>
      </w:r>
      <w:r w:rsidRPr="00D32C58">
        <w:rPr>
          <w:rFonts w:cs="Times New Roman"/>
          <w:color w:val="000000"/>
          <w:shd w:val="clear" w:color="auto" w:fill="BFBFBF"/>
          <w:lang w:val="ru-RU"/>
        </w:rPr>
        <w:t>_______________________</w:t>
      </w:r>
      <w:r w:rsidRPr="00CA34F4">
        <w:rPr>
          <w:rFonts w:cs="Times New Roman"/>
          <w:color w:val="000000"/>
          <w:shd w:val="clear" w:color="auto" w:fill="BFBFBF"/>
        </w:rPr>
        <w:fldChar w:fldCharType="end"/>
      </w:r>
      <w:r w:rsidRPr="00D32C58">
        <w:rPr>
          <w:rFonts w:cs="Times New Roman"/>
          <w:color w:val="000000"/>
          <w:lang w:val="ru-RU"/>
        </w:rPr>
        <w:t xml:space="preserve">, действующего на основании </w:t>
      </w:r>
      <w:r w:rsidRPr="00CA34F4">
        <w:rPr>
          <w:rFonts w:cs="Times New Roman"/>
          <w:color w:val="000000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D32C58">
        <w:rPr>
          <w:rFonts w:cs="Times New Roman"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color w:val="000000"/>
          <w:shd w:val="clear" w:color="auto" w:fill="BFBFBF"/>
        </w:rPr>
        <w:instrText>FORMTEXT</w:instrText>
      </w:r>
      <w:r w:rsidRPr="00D32C58">
        <w:rPr>
          <w:rFonts w:cs="Times New Roman"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color w:val="000000"/>
          <w:shd w:val="clear" w:color="auto" w:fill="BFBFBF"/>
        </w:rPr>
      </w:r>
      <w:r w:rsidRPr="00CA34F4">
        <w:rPr>
          <w:rFonts w:cs="Times New Roman"/>
          <w:color w:val="000000"/>
          <w:shd w:val="clear" w:color="auto" w:fill="BFBFBF"/>
        </w:rPr>
        <w:fldChar w:fldCharType="separate"/>
      </w:r>
      <w:r w:rsidRPr="00D32C58">
        <w:rPr>
          <w:rFonts w:cs="Times New Roman"/>
          <w:color w:val="000000"/>
          <w:shd w:val="clear" w:color="auto" w:fill="BFBFBF"/>
          <w:lang w:val="ru-RU"/>
        </w:rPr>
        <w:t>_________________________</w:t>
      </w:r>
      <w:r w:rsidRPr="00CA34F4">
        <w:rPr>
          <w:rFonts w:cs="Times New Roman"/>
          <w:color w:val="000000"/>
          <w:shd w:val="clear" w:color="auto" w:fill="BFBFBF"/>
        </w:rPr>
        <w:fldChar w:fldCharType="end"/>
      </w:r>
      <w:r w:rsidRPr="00D32C58">
        <w:rPr>
          <w:rFonts w:cs="Times New Roman"/>
          <w:color w:val="000000"/>
          <w:lang w:val="ru-RU"/>
        </w:rPr>
        <w:t xml:space="preserve">, именуемое далее «Покупатель», совместно именуемые «Стороны», заключили настоящее Приложение № 1 (далее - Приложение) к Договору № </w:t>
      </w:r>
      <w:r w:rsidRPr="00CA34F4">
        <w:rPr>
          <w:rFonts w:cs="Times New Roman"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D32C58">
        <w:rPr>
          <w:rFonts w:cs="Times New Roman"/>
          <w:noProof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noProof/>
          <w:color w:val="000000"/>
          <w:shd w:val="clear" w:color="auto" w:fill="BFBFBF"/>
        </w:rPr>
        <w:instrText>FORMTEXT</w:instrText>
      </w:r>
      <w:r w:rsidRPr="00D32C58">
        <w:rPr>
          <w:rFonts w:cs="Times New Roman"/>
          <w:noProof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noProof/>
          <w:color w:val="000000"/>
          <w:shd w:val="clear" w:color="auto" w:fill="BFBFBF"/>
        </w:rPr>
      </w:r>
      <w:r w:rsidRPr="00CA34F4">
        <w:rPr>
          <w:rFonts w:cs="Times New Roman"/>
          <w:noProof/>
          <w:color w:val="000000"/>
          <w:shd w:val="clear" w:color="auto" w:fill="BFBFBF"/>
        </w:rPr>
        <w:fldChar w:fldCharType="separate"/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fldChar w:fldCharType="end"/>
      </w:r>
      <w:r w:rsidRPr="00D32C58">
        <w:rPr>
          <w:rFonts w:cs="Times New Roman"/>
          <w:color w:val="000000"/>
          <w:lang w:val="ru-RU"/>
        </w:rPr>
        <w:t xml:space="preserve"> от </w:t>
      </w:r>
      <w:r w:rsidRPr="00CA34F4">
        <w:rPr>
          <w:rFonts w:cs="Times New Roman"/>
          <w:noProof/>
          <w:color w:val="000000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D32C58">
        <w:rPr>
          <w:rFonts w:cs="Times New Roman"/>
          <w:noProof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noProof/>
          <w:color w:val="000000"/>
          <w:shd w:val="clear" w:color="auto" w:fill="BFBFBF"/>
        </w:rPr>
        <w:instrText>FORMTEXT</w:instrText>
      </w:r>
      <w:r w:rsidRPr="00D32C58">
        <w:rPr>
          <w:rFonts w:cs="Times New Roman"/>
          <w:noProof/>
          <w:color w:val="000000"/>
          <w:shd w:val="clear" w:color="auto" w:fill="BFBFBF"/>
          <w:lang w:val="ru-RU"/>
        </w:rPr>
        <w:instrText xml:space="preserve"> </w:instrText>
      </w:r>
      <w:r w:rsidRPr="00CA34F4">
        <w:rPr>
          <w:rFonts w:cs="Times New Roman"/>
          <w:noProof/>
          <w:color w:val="000000"/>
          <w:shd w:val="clear" w:color="auto" w:fill="BFBFBF"/>
        </w:rPr>
      </w:r>
      <w:r w:rsidRPr="00CA34F4">
        <w:rPr>
          <w:rFonts w:cs="Times New Roman"/>
          <w:noProof/>
          <w:color w:val="000000"/>
          <w:shd w:val="clear" w:color="auto" w:fill="BFBFBF"/>
        </w:rPr>
        <w:fldChar w:fldCharType="separate"/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t> </w:t>
      </w:r>
      <w:r w:rsidRPr="00CA34F4">
        <w:rPr>
          <w:rFonts w:cs="Times New Roman"/>
          <w:noProof/>
          <w:color w:val="000000"/>
          <w:shd w:val="clear" w:color="auto" w:fill="BFBFBF"/>
        </w:rPr>
        <w:fldChar w:fldCharType="end"/>
      </w:r>
      <w:r w:rsidRPr="00D32C58">
        <w:rPr>
          <w:rFonts w:cs="Times New Roman"/>
          <w:color w:val="000000"/>
          <w:lang w:val="ru-RU"/>
        </w:rPr>
        <w:t xml:space="preserve"> (далее - Договор) о нижеследующем:</w:t>
      </w:r>
    </w:p>
    <w:p w:rsidR="00D32C58" w:rsidRPr="00CA34F4" w:rsidRDefault="00D32C58" w:rsidP="005E7E6B">
      <w:pPr>
        <w:pStyle w:val="aff8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>Форма: СПЕЦИФИКАЦИЯ №</w:t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CA34F4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D32C58" w:rsidRPr="00D32C58" w:rsidRDefault="00D32C58" w:rsidP="005E7E6B">
      <w:pPr>
        <w:shd w:val="clear" w:color="auto" w:fill="FFFFFF"/>
        <w:spacing w:before="120"/>
        <w:ind w:right="40"/>
        <w:jc w:val="both"/>
        <w:rPr>
          <w:rFonts w:cs="Times New Roman"/>
          <w:noProof/>
          <w:lang w:val="ru-RU"/>
        </w:rPr>
      </w:pPr>
      <w:r w:rsidRPr="00CA34F4">
        <w:rPr>
          <w:rFonts w:cs="Times New Roman"/>
          <w:b/>
          <w:noProof/>
        </w:rPr>
        <w:t> </w:t>
      </w:r>
      <w:r w:rsidRPr="00CA34F4">
        <w:rPr>
          <w:rFonts w:cs="Times New Roman"/>
          <w:b/>
          <w:noProof/>
        </w:rPr>
        <w:t> </w:t>
      </w:r>
      <w:r w:rsidRPr="00D32C58">
        <w:rPr>
          <w:rFonts w:cs="Times New Roman"/>
          <w:noProof/>
          <w:lang w:val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W w:w="1483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787"/>
        <w:gridCol w:w="1276"/>
        <w:gridCol w:w="850"/>
        <w:gridCol w:w="851"/>
        <w:gridCol w:w="1559"/>
        <w:gridCol w:w="1843"/>
        <w:gridCol w:w="2126"/>
        <w:gridCol w:w="1701"/>
        <w:gridCol w:w="1559"/>
      </w:tblGrid>
      <w:tr w:rsidR="00D32C58" w:rsidRPr="00CA34F4" w:rsidTr="00D154DD">
        <w:trPr>
          <w:trHeight w:hRule="exact" w:val="416"/>
        </w:trPr>
        <w:tc>
          <w:tcPr>
            <w:tcW w:w="28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  <w:r w:rsidRPr="00CA34F4">
              <w:rPr>
                <w:rFonts w:cs="Times New Roman"/>
                <w:color w:val="000000"/>
              </w:rPr>
              <w:t>№</w:t>
            </w:r>
          </w:p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  <w:tc>
          <w:tcPr>
            <w:tcW w:w="27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  <w:r w:rsidRPr="00CA34F4">
              <w:rPr>
                <w:rFonts w:cs="Times New Roman"/>
                <w:color w:val="212121"/>
                <w:spacing w:val="1"/>
              </w:rPr>
              <w:t xml:space="preserve">Наименование ТМЦ </w:t>
            </w:r>
          </w:p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spacing w:line="197" w:lineRule="exact"/>
              <w:jc w:val="center"/>
              <w:rPr>
                <w:rFonts w:cs="Times New Roman"/>
                <w:color w:val="000000"/>
                <w:spacing w:val="2"/>
              </w:rPr>
            </w:pPr>
            <w:r w:rsidRPr="00CA34F4">
              <w:rPr>
                <w:rFonts w:cs="Times New Roman"/>
                <w:color w:val="000000"/>
                <w:spacing w:val="2"/>
              </w:rPr>
              <w:t>Код ТМЦ</w:t>
            </w:r>
          </w:p>
          <w:p w:rsidR="00D32C58" w:rsidRPr="00CA34F4" w:rsidRDefault="00D32C58" w:rsidP="00D154DD">
            <w:pPr>
              <w:shd w:val="clear" w:color="auto" w:fill="FFFFFF"/>
              <w:spacing w:line="197" w:lineRule="exact"/>
              <w:jc w:val="center"/>
              <w:rPr>
                <w:rFonts w:cs="Times New Roman"/>
                <w:i/>
                <w:color w:val="000000"/>
                <w:spacing w:val="2"/>
              </w:rPr>
            </w:pPr>
            <w:r w:rsidRPr="00CA34F4">
              <w:rPr>
                <w:rFonts w:cs="Times New Roman"/>
                <w:i/>
                <w:color w:val="FF0000"/>
                <w:spacing w:val="2"/>
              </w:rPr>
              <w:t>(если применимо)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center"/>
              <w:rPr>
                <w:rFonts w:cs="Times New Roman"/>
              </w:rPr>
            </w:pPr>
            <w:r w:rsidRPr="00CA34F4">
              <w:rPr>
                <w:rFonts w:cs="Times New Roman"/>
                <w:color w:val="000000"/>
                <w:spacing w:val="-1"/>
              </w:rPr>
              <w:t>Ед.</w:t>
            </w:r>
          </w:p>
          <w:p w:rsidR="00D32C58" w:rsidRPr="00CA34F4" w:rsidRDefault="00D32C58" w:rsidP="00D154DD">
            <w:pPr>
              <w:shd w:val="clear" w:color="auto" w:fill="FFFFFF"/>
              <w:jc w:val="center"/>
              <w:rPr>
                <w:rFonts w:cs="Times New Roman"/>
              </w:rPr>
            </w:pPr>
            <w:r w:rsidRPr="00CA34F4">
              <w:rPr>
                <w:rFonts w:cs="Times New Roman"/>
                <w:color w:val="000000"/>
                <w:spacing w:val="-3"/>
              </w:rPr>
              <w:t>изм.</w:t>
            </w:r>
          </w:p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center"/>
              <w:rPr>
                <w:rFonts w:cs="Times New Roman"/>
              </w:rPr>
            </w:pPr>
            <w:r w:rsidRPr="00CA34F4">
              <w:rPr>
                <w:rFonts w:cs="Times New Roman"/>
                <w:color w:val="212121"/>
                <w:spacing w:val="1"/>
              </w:rPr>
              <w:t>Кол-во</w:t>
            </w:r>
          </w:p>
          <w:p w:rsidR="00D32C58" w:rsidRPr="00CA34F4" w:rsidRDefault="00D32C58" w:rsidP="00D154DD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spacing w:line="192" w:lineRule="exact"/>
              <w:jc w:val="center"/>
              <w:rPr>
                <w:rFonts w:cs="Times New Roman"/>
                <w:color w:val="000000"/>
                <w:spacing w:val="1"/>
              </w:rPr>
            </w:pPr>
            <w:r w:rsidRPr="00CA34F4">
              <w:rPr>
                <w:rFonts w:cs="Times New Roman"/>
                <w:color w:val="000000"/>
              </w:rPr>
              <w:t>Место нахождения ТМЦ</w:t>
            </w:r>
          </w:p>
          <w:p w:rsidR="00D32C58" w:rsidRPr="00CA34F4" w:rsidRDefault="00D32C58" w:rsidP="00D154DD">
            <w:pPr>
              <w:jc w:val="center"/>
              <w:rPr>
                <w:rFonts w:cs="Times New Roman"/>
              </w:rPr>
            </w:pPr>
          </w:p>
          <w:p w:rsidR="00D32C58" w:rsidRPr="00CA34F4" w:rsidRDefault="00D32C58" w:rsidP="00D154DD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E6132A" w:rsidRDefault="00E6132A" w:rsidP="00E6132A">
            <w:pPr>
              <w:shd w:val="clear" w:color="auto" w:fill="FFFFFF"/>
              <w:spacing w:line="192" w:lineRule="exact"/>
              <w:jc w:val="center"/>
              <w:rPr>
                <w:rFonts w:cs="Times New Roman"/>
                <w:color w:val="FF0000"/>
                <w:spacing w:val="-3"/>
                <w:lang w:val="ru-RU"/>
              </w:rPr>
            </w:pPr>
            <w:r w:rsidRPr="00E6132A">
              <w:rPr>
                <w:rFonts w:cs="Times New Roman"/>
                <w:color w:val="FF0000"/>
                <w:spacing w:val="-3"/>
                <w:lang w:val="ru-RU"/>
              </w:rPr>
              <w:t xml:space="preserve">Цена, без НДС, </w:t>
            </w:r>
            <w:r w:rsidR="00D32C58" w:rsidRPr="00E6132A">
              <w:rPr>
                <w:rFonts w:cs="Times New Roman"/>
                <w:color w:val="FF0000"/>
                <w:spacing w:val="-3"/>
              </w:rPr>
              <w:t>MZN</w:t>
            </w:r>
            <w:r>
              <w:rPr>
                <w:rFonts w:cs="Times New Roman"/>
                <w:color w:val="FF0000"/>
                <w:spacing w:val="-3"/>
                <w:lang w:val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E6132A" w:rsidRDefault="00D32C58" w:rsidP="00D154DD">
            <w:pPr>
              <w:shd w:val="clear" w:color="auto" w:fill="FFFFFF"/>
              <w:spacing w:line="192" w:lineRule="exact"/>
              <w:jc w:val="center"/>
              <w:rPr>
                <w:rFonts w:cs="Times New Roman"/>
                <w:color w:val="FF0000"/>
                <w:lang w:val="ru-RU"/>
              </w:rPr>
            </w:pPr>
            <w:r w:rsidRPr="00E6132A">
              <w:rPr>
                <w:rFonts w:cs="Times New Roman"/>
                <w:color w:val="FF0000"/>
                <w:lang w:val="ru-RU"/>
              </w:rPr>
              <w:t>Общая стоимость ТМЦ</w:t>
            </w:r>
            <w:r w:rsidR="00E6132A" w:rsidRPr="00E6132A">
              <w:rPr>
                <w:rFonts w:cs="Times New Roman"/>
                <w:color w:val="FF0000"/>
                <w:lang w:val="ru-RU"/>
              </w:rPr>
              <w:t xml:space="preserve">, с НДС, </w:t>
            </w:r>
            <w:r w:rsidRPr="00E6132A">
              <w:rPr>
                <w:rFonts w:cs="Times New Roman"/>
                <w:color w:val="FF0000"/>
                <w:spacing w:val="-3"/>
              </w:rPr>
              <w:t>MZN</w:t>
            </w:r>
            <w:r w:rsidR="00E6132A">
              <w:rPr>
                <w:rFonts w:cs="Times New Roman"/>
                <w:color w:val="FF0000"/>
                <w:spacing w:val="-3"/>
                <w:lang w:val="ru-RU"/>
              </w:rPr>
              <w:t>.</w:t>
            </w:r>
          </w:p>
          <w:p w:rsidR="00D32C58" w:rsidRPr="00E6132A" w:rsidRDefault="00D32C58" w:rsidP="00D154DD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  <w:color w:val="FF0000"/>
                <w:lang w:val="ru-RU"/>
              </w:rPr>
            </w:pPr>
          </w:p>
          <w:p w:rsidR="00D32C58" w:rsidRPr="00E6132A" w:rsidRDefault="00D32C58" w:rsidP="00D154DD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  <w:color w:val="FF0000"/>
                <w:lang w:val="ru-RU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spacing w:line="197" w:lineRule="exact"/>
              <w:jc w:val="center"/>
              <w:rPr>
                <w:rFonts w:cs="Times New Roman"/>
                <w:color w:val="212121"/>
                <w:spacing w:val="-1"/>
              </w:rPr>
            </w:pPr>
            <w:r w:rsidRPr="00CA34F4">
              <w:rPr>
                <w:rFonts w:cs="Times New Roman"/>
                <w:color w:val="212121"/>
                <w:spacing w:val="-1"/>
              </w:rPr>
              <w:t>График вывоза ТМЦ</w:t>
            </w:r>
          </w:p>
        </w:tc>
      </w:tr>
      <w:tr w:rsidR="00D32C58" w:rsidRPr="00CA34F4" w:rsidTr="00D154DD">
        <w:trPr>
          <w:trHeight w:hRule="exact" w:val="984"/>
        </w:trPr>
        <w:tc>
          <w:tcPr>
            <w:tcW w:w="28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  <w:tc>
          <w:tcPr>
            <w:tcW w:w="2787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</w:rPr>
            </w:pPr>
            <w:r w:rsidRPr="00CA34F4">
              <w:rPr>
                <w:rFonts w:cs="Times New Roman"/>
              </w:rPr>
              <w:t>с (дата)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spacing w:line="192" w:lineRule="exact"/>
              <w:ind w:right="202"/>
              <w:jc w:val="center"/>
              <w:rPr>
                <w:rFonts w:cs="Times New Roman"/>
              </w:rPr>
            </w:pPr>
            <w:r w:rsidRPr="00CA34F4">
              <w:rPr>
                <w:rFonts w:cs="Times New Roman"/>
              </w:rPr>
              <w:t>по (дата)</w:t>
            </w:r>
          </w:p>
        </w:tc>
      </w:tr>
      <w:tr w:rsidR="00D32C58" w:rsidRPr="00CA34F4" w:rsidTr="00D154DD">
        <w:trPr>
          <w:trHeight w:hRule="exact" w:val="1213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  <w:r w:rsidRPr="00CA34F4">
              <w:rPr>
                <w:rFonts w:cs="Times New Roman"/>
              </w:rPr>
              <w:t>1.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D32C58" w:rsidRDefault="00D32C58" w:rsidP="00D154DD">
            <w:pPr>
              <w:shd w:val="clear" w:color="auto" w:fill="FFFFFF"/>
              <w:jc w:val="both"/>
              <w:rPr>
                <w:rFonts w:cs="Times New Roman"/>
                <w:color w:val="212121"/>
                <w:spacing w:val="1"/>
                <w:lang w:val="ru-RU"/>
              </w:rPr>
            </w:pPr>
            <w:r w:rsidRPr="00D32C58">
              <w:rPr>
                <w:rFonts w:cs="Times New Roman"/>
                <w:color w:val="212121"/>
                <w:spacing w:val="1"/>
                <w:lang w:val="ru-RU"/>
              </w:rPr>
              <w:t xml:space="preserve">Движимое имущество многофункциональное устройство МФУ </w:t>
            </w:r>
            <w:r w:rsidRPr="008F0B2E">
              <w:rPr>
                <w:rFonts w:cs="Times New Roman"/>
                <w:color w:val="212121"/>
                <w:spacing w:val="1"/>
              </w:rPr>
              <w:t>Canon</w:t>
            </w:r>
            <w:r w:rsidRPr="00D32C58">
              <w:rPr>
                <w:rFonts w:cs="Times New Roman"/>
                <w:color w:val="212121"/>
                <w:spacing w:val="1"/>
                <w:lang w:val="ru-RU"/>
              </w:rPr>
              <w:t xml:space="preserve"> </w:t>
            </w:r>
            <w:r w:rsidRPr="008F0B2E">
              <w:rPr>
                <w:rFonts w:cs="Times New Roman"/>
                <w:color w:val="212121"/>
                <w:spacing w:val="1"/>
              </w:rPr>
              <w:t>i</w:t>
            </w:r>
            <w:r w:rsidRPr="00D32C58">
              <w:rPr>
                <w:rFonts w:cs="Times New Roman"/>
                <w:color w:val="212121"/>
                <w:spacing w:val="1"/>
                <w:lang w:val="ru-RU"/>
              </w:rPr>
              <w:t>-</w:t>
            </w:r>
            <w:r w:rsidRPr="008F0B2E">
              <w:rPr>
                <w:rFonts w:cs="Times New Roman"/>
                <w:color w:val="212121"/>
                <w:spacing w:val="1"/>
              </w:rPr>
              <w:t>SENSYS</w:t>
            </w:r>
            <w:r w:rsidRPr="00D32C58">
              <w:rPr>
                <w:rFonts w:cs="Times New Roman"/>
                <w:color w:val="212121"/>
                <w:spacing w:val="1"/>
                <w:lang w:val="ru-RU"/>
              </w:rPr>
              <w:t xml:space="preserve"> </w:t>
            </w:r>
            <w:r w:rsidRPr="008F0B2E">
              <w:rPr>
                <w:rFonts w:cs="Times New Roman"/>
                <w:color w:val="212121"/>
                <w:spacing w:val="1"/>
              </w:rPr>
              <w:t>MF</w:t>
            </w:r>
            <w:r w:rsidRPr="00D32C58">
              <w:rPr>
                <w:rFonts w:cs="Times New Roman"/>
                <w:color w:val="212121"/>
                <w:spacing w:val="1"/>
                <w:lang w:val="ru-RU"/>
              </w:rPr>
              <w:t>744</w:t>
            </w:r>
            <w:r w:rsidRPr="008F0B2E">
              <w:rPr>
                <w:rFonts w:cs="Times New Roman"/>
                <w:color w:val="212121"/>
                <w:spacing w:val="1"/>
              </w:rPr>
              <w:t>Cdw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  <w:r w:rsidRPr="00CA34F4">
              <w:rPr>
                <w:rFonts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center"/>
              <w:rPr>
                <w:rFonts w:cs="Times New Roman"/>
              </w:rPr>
            </w:pPr>
            <w:r w:rsidRPr="00CA34F4">
              <w:rPr>
                <w:rFonts w:cs="Times New Roman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Мапуту, Мозамбик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32C58" w:rsidRPr="00CA34F4" w:rsidRDefault="00D32C58" w:rsidP="00D154DD">
            <w:pPr>
              <w:shd w:val="clear" w:color="auto" w:fill="FFFFFF"/>
              <w:jc w:val="both"/>
              <w:rPr>
                <w:rFonts w:cs="Times New Roman"/>
              </w:rPr>
            </w:pPr>
          </w:p>
        </w:tc>
      </w:tr>
    </w:tbl>
    <w:p w:rsidR="00D32C58" w:rsidRPr="00042330" w:rsidRDefault="00D32C58" w:rsidP="00042330">
      <w:pPr>
        <w:pStyle w:val="aff8"/>
        <w:spacing w:before="240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>Итого общая стоимость ТМЦ</w:t>
      </w:r>
      <w:r w:rsidR="00124DA0" w:rsidRPr="00124DA0">
        <w:rPr>
          <w:rFonts w:ascii="Times New Roman" w:hAnsi="Times New Roman"/>
          <w:sz w:val="22"/>
          <w:szCs w:val="22"/>
        </w:rPr>
        <w:t xml:space="preserve"> </w:t>
      </w:r>
      <w:r w:rsidR="00124DA0">
        <w:rPr>
          <w:rFonts w:ascii="Times New Roman" w:hAnsi="Times New Roman"/>
          <w:sz w:val="22"/>
          <w:szCs w:val="22"/>
        </w:rPr>
        <w:t>с НДС</w:t>
      </w:r>
      <w:r w:rsidRPr="00CA34F4">
        <w:rPr>
          <w:rFonts w:ascii="Times New Roman" w:hAnsi="Times New Roman"/>
          <w:sz w:val="22"/>
          <w:szCs w:val="22"/>
        </w:rPr>
        <w:t xml:space="preserve"> по настоящей спецификации составляет:</w:t>
      </w:r>
      <w:r w:rsidRPr="00042330">
        <w:rPr>
          <w:rFonts w:ascii="Times New Roman" w:hAnsi="Times New Roman"/>
          <w:sz w:val="22"/>
          <w:szCs w:val="22"/>
        </w:rPr>
        <w:t xml:space="preserve"> ________________________________________________________</w:t>
      </w:r>
      <w:r w:rsidR="00124DA0">
        <w:rPr>
          <w:rFonts w:ascii="Times New Roman" w:hAnsi="Times New Roman"/>
          <w:sz w:val="22"/>
          <w:szCs w:val="22"/>
        </w:rPr>
        <w:t>______</w:t>
      </w:r>
    </w:p>
    <w:p w:rsidR="00D32C58" w:rsidRPr="00CA34F4" w:rsidRDefault="00D32C58" w:rsidP="00042330">
      <w:pPr>
        <w:pStyle w:val="aff8"/>
        <w:jc w:val="center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pacing w:val="-7"/>
          <w:sz w:val="22"/>
          <w:szCs w:val="22"/>
          <w:lang w:val="pt-PT"/>
        </w:rPr>
        <w:t xml:space="preserve">                                                                                                              </w:t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)"/>
            </w:textInput>
          </w:ffData>
        </w:fldChar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</w:instrText>
      </w:r>
      <w:bookmarkStart w:id="3" w:name="ТекстовоеПоле205"/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FORMTEXT </w:instrText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r w:rsidRPr="00CA34F4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прописью)</w:t>
      </w:r>
      <w:r w:rsidRPr="00CA34F4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3"/>
    </w:p>
    <w:p w:rsidR="00D32C58" w:rsidRPr="00D32C58" w:rsidRDefault="00D32C58" w:rsidP="00D32C58">
      <w:pPr>
        <w:pStyle w:val="a7"/>
        <w:numPr>
          <w:ilvl w:val="0"/>
          <w:numId w:val="10"/>
        </w:numPr>
        <w:tabs>
          <w:tab w:val="clear" w:pos="4680"/>
          <w:tab w:val="clear" w:pos="9360"/>
          <w:tab w:val="right" w:pos="-2694"/>
        </w:tabs>
        <w:spacing w:line="276" w:lineRule="auto"/>
        <w:ind w:left="567" w:hanging="283"/>
        <w:rPr>
          <w:lang w:val="ru-RU"/>
        </w:rPr>
      </w:pPr>
      <w:r w:rsidRPr="00D32C58">
        <w:rPr>
          <w:lang w:val="ru-RU"/>
        </w:rPr>
        <w:t xml:space="preserve">Реализация осуществляется на условиях: Базис поставки – </w:t>
      </w:r>
      <w:r w:rsidRPr="00CA34F4">
        <w:fldChar w:fldCharType="begin"/>
      </w:r>
      <w:r w:rsidRPr="00D32C58">
        <w:rPr>
          <w:lang w:val="ru-RU"/>
        </w:rPr>
        <w:instrText xml:space="preserve"> </w:instrText>
      </w:r>
      <w:r w:rsidRPr="00CA34F4">
        <w:instrText>AUTOTEXT</w:instrText>
      </w:r>
      <w:r w:rsidRPr="00D32C58">
        <w:rPr>
          <w:lang w:val="ru-RU"/>
        </w:rPr>
        <w:instrText xml:space="preserve">  " Пустой"  \* </w:instrText>
      </w:r>
      <w:r w:rsidRPr="00CA34F4">
        <w:instrText>MERGEFORMAT</w:instrText>
      </w:r>
      <w:r w:rsidRPr="00D32C58">
        <w:rPr>
          <w:lang w:val="ru-RU"/>
        </w:rPr>
        <w:instrText xml:space="preserve"> </w:instrText>
      </w:r>
      <w:r w:rsidRPr="00CA34F4">
        <w:fldChar w:fldCharType="separate"/>
      </w:r>
      <w:r w:rsidRPr="00CA34F4">
        <w:rPr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4" w:name="ТекстовоеПоле206"/>
      <w:r w:rsidRPr="00D32C58">
        <w:rPr>
          <w:i/>
          <w:lang w:val="ru-RU"/>
        </w:rPr>
        <w:instrText xml:space="preserve"> </w:instrText>
      </w:r>
      <w:r w:rsidRPr="00CA34F4">
        <w:rPr>
          <w:i/>
        </w:rPr>
        <w:instrText>FORMTEXT</w:instrText>
      </w:r>
      <w:r w:rsidRPr="00D32C58">
        <w:rPr>
          <w:i/>
          <w:lang w:val="ru-RU"/>
        </w:rPr>
        <w:instrText xml:space="preserve"> </w:instrText>
      </w:r>
      <w:r w:rsidRPr="00CA34F4">
        <w:rPr>
          <w:i/>
        </w:rPr>
      </w:r>
      <w:r w:rsidRPr="00CA34F4">
        <w:rPr>
          <w:i/>
        </w:rPr>
        <w:fldChar w:fldCharType="separate"/>
      </w:r>
      <w:r w:rsidRPr="00D32C58">
        <w:rPr>
          <w:i/>
          <w:noProof/>
          <w:lang w:val="ru-RU"/>
        </w:rPr>
        <w:t>место нахождения ТМЦ</w:t>
      </w:r>
      <w:r w:rsidRPr="00CA34F4">
        <w:rPr>
          <w:i/>
        </w:rPr>
        <w:fldChar w:fldCharType="end"/>
      </w:r>
      <w:bookmarkEnd w:id="4"/>
    </w:p>
    <w:p w:rsidR="00D32C58" w:rsidRPr="00D32C58" w:rsidRDefault="00D32C58" w:rsidP="00D32C58">
      <w:pPr>
        <w:pStyle w:val="a7"/>
        <w:numPr>
          <w:ilvl w:val="0"/>
          <w:numId w:val="10"/>
        </w:numPr>
        <w:tabs>
          <w:tab w:val="clear" w:pos="4680"/>
          <w:tab w:val="clear" w:pos="9360"/>
          <w:tab w:val="right" w:pos="-2694"/>
        </w:tabs>
        <w:spacing w:line="276" w:lineRule="auto"/>
        <w:ind w:left="567" w:hanging="283"/>
        <w:rPr>
          <w:lang w:val="ru-RU"/>
        </w:rPr>
      </w:pPr>
      <w:r w:rsidRPr="00CA34F4">
        <w:fldChar w:fldCharType="end"/>
      </w:r>
      <w:r w:rsidRPr="00D32C58">
        <w:rPr>
          <w:lang w:val="ru-RU"/>
        </w:rPr>
        <w:t xml:space="preserve">Датой поставки считается  </w:t>
      </w:r>
      <w:r w:rsidRPr="00CA34F4">
        <w:rPr>
          <w:i/>
          <w:noProof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5" w:name="ТекстовоеПоле8"/>
      <w:r w:rsidRPr="00D32C58">
        <w:rPr>
          <w:i/>
          <w:noProof/>
          <w:shd w:val="clear" w:color="auto" w:fill="BFBFBF"/>
          <w:lang w:val="ru-RU"/>
        </w:rPr>
        <w:instrText xml:space="preserve"> </w:instrText>
      </w:r>
      <w:r w:rsidRPr="00CA34F4">
        <w:rPr>
          <w:i/>
          <w:noProof/>
          <w:shd w:val="clear" w:color="auto" w:fill="BFBFBF"/>
        </w:rPr>
        <w:instrText>FORMTEXT</w:instrText>
      </w:r>
      <w:r w:rsidRPr="00D32C58">
        <w:rPr>
          <w:i/>
          <w:noProof/>
          <w:shd w:val="clear" w:color="auto" w:fill="BFBFBF"/>
          <w:lang w:val="ru-RU"/>
        </w:rPr>
        <w:instrText xml:space="preserve"> </w:instrText>
      </w:r>
      <w:r w:rsidRPr="00CA34F4">
        <w:rPr>
          <w:i/>
          <w:noProof/>
          <w:shd w:val="clear" w:color="auto" w:fill="BFBFBF"/>
        </w:rPr>
      </w:r>
      <w:r w:rsidRPr="00CA34F4">
        <w:rPr>
          <w:i/>
          <w:noProof/>
          <w:shd w:val="clear" w:color="auto" w:fill="BFBFBF"/>
        </w:rPr>
        <w:fldChar w:fldCharType="separate"/>
      </w:r>
      <w:r w:rsidRPr="00D32C58">
        <w:rPr>
          <w:i/>
          <w:noProof/>
          <w:shd w:val="clear" w:color="auto" w:fill="BFBFBF"/>
          <w:lang w:val="ru-RU"/>
        </w:rPr>
        <w:t>дата проставленная в товаросопроводительных документах, в момент самовывоза ТМЦ со склада Продавца.</w:t>
      </w:r>
      <w:r w:rsidRPr="00CA34F4">
        <w:rPr>
          <w:i/>
          <w:noProof/>
          <w:shd w:val="clear" w:color="auto" w:fill="BFBFBF"/>
        </w:rPr>
        <w:fldChar w:fldCharType="end"/>
      </w:r>
      <w:bookmarkEnd w:id="5"/>
      <w:r w:rsidRPr="00D32C58">
        <w:rPr>
          <w:lang w:val="ru-RU"/>
        </w:rPr>
        <w:t>.</w:t>
      </w:r>
    </w:p>
    <w:p w:rsidR="00D32C58" w:rsidRPr="00CA34F4" w:rsidRDefault="00D32C58" w:rsidP="00D32C58">
      <w:pPr>
        <w:pStyle w:val="aff8"/>
        <w:numPr>
          <w:ilvl w:val="0"/>
          <w:numId w:val="10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Покупателю с даты поставки на указанных условиях. </w:t>
      </w:r>
    </w:p>
    <w:p w:rsidR="00D32C58" w:rsidRPr="00CA34F4" w:rsidRDefault="00D32C58" w:rsidP="00D32C58">
      <w:pPr>
        <w:pStyle w:val="aff8"/>
        <w:numPr>
          <w:ilvl w:val="0"/>
          <w:numId w:val="10"/>
        </w:numPr>
        <w:ind w:left="567" w:hanging="283"/>
        <w:jc w:val="both"/>
        <w:rPr>
          <w:rFonts w:ascii="Times New Roman" w:hAnsi="Times New Roman"/>
          <w:sz w:val="22"/>
          <w:szCs w:val="22"/>
        </w:rPr>
      </w:pPr>
      <w:r w:rsidRPr="00CA34F4">
        <w:rPr>
          <w:rFonts w:ascii="Times New Roman" w:hAnsi="Times New Roman"/>
          <w:sz w:val="22"/>
          <w:szCs w:val="22"/>
        </w:rPr>
        <w:t xml:space="preserve">Приложения: </w:t>
      </w:r>
    </w:p>
    <w:p w:rsidR="00D32C58" w:rsidRPr="00CA34F4" w:rsidRDefault="00D32C58" w:rsidP="005E7E6B">
      <w:pPr>
        <w:pStyle w:val="aff8"/>
        <w:jc w:val="both"/>
        <w:rPr>
          <w:rFonts w:ascii="Times New Roman" w:hAnsi="Times New Roman"/>
          <w:i/>
          <w:sz w:val="22"/>
          <w:szCs w:val="22"/>
        </w:rPr>
      </w:pPr>
    </w:p>
    <w:tbl>
      <w:tblPr>
        <w:tblW w:w="1887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516"/>
        <w:gridCol w:w="7362"/>
      </w:tblGrid>
      <w:tr w:rsidR="00D32C58" w:rsidRPr="00CA34F4" w:rsidTr="008F0B2E">
        <w:trPr>
          <w:trHeight w:val="352"/>
        </w:trPr>
        <w:tc>
          <w:tcPr>
            <w:tcW w:w="11516" w:type="dxa"/>
          </w:tcPr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  <w:r w:rsidRPr="00CA34F4">
              <w:rPr>
                <w:rFonts w:cs="Times New Roman"/>
                <w:b/>
              </w:rPr>
              <w:t>ПОКУПАТЕЛЬ:</w:t>
            </w:r>
          </w:p>
        </w:tc>
        <w:tc>
          <w:tcPr>
            <w:tcW w:w="7362" w:type="dxa"/>
          </w:tcPr>
          <w:p w:rsidR="00D32C58" w:rsidRPr="00CA34F4" w:rsidRDefault="00D32C58" w:rsidP="00D154DD">
            <w:pPr>
              <w:jc w:val="both"/>
              <w:rPr>
                <w:rFonts w:cs="Times New Roman"/>
              </w:rPr>
            </w:pPr>
          </w:p>
        </w:tc>
      </w:tr>
      <w:tr w:rsidR="00D32C58" w:rsidRPr="00CA34F4" w:rsidTr="008F0B2E">
        <w:trPr>
          <w:trHeight w:val="694"/>
        </w:trPr>
        <w:tc>
          <w:tcPr>
            <w:tcW w:w="11516" w:type="dxa"/>
          </w:tcPr>
          <w:p w:rsidR="00D32C58" w:rsidRDefault="00D32C58" w:rsidP="00D154DD">
            <w:pPr>
              <w:pStyle w:val="21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A34F4">
              <w:rPr>
                <w:rFonts w:ascii="Times New Roman" w:hAnsi="Times New Roman" w:cs="Times New Roman"/>
                <w:sz w:val="22"/>
                <w:szCs w:val="22"/>
              </w:rPr>
              <w:t>__________________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_____________</w:t>
            </w:r>
            <w:r w:rsidRPr="00CA34F4">
              <w:rPr>
                <w:rFonts w:ascii="Times New Roman" w:hAnsi="Times New Roman" w:cs="Times New Roman"/>
                <w:sz w:val="22"/>
                <w:szCs w:val="22"/>
              </w:rPr>
              <w:t>_ (</w:t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CA34F4">
              <w:rPr>
                <w:rFonts w:ascii="Times New Roman" w:hAnsi="Times New Roman" w:cs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CA34F4"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fldChar w:fldCharType="end"/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BFBFBF"/>
              </w:rPr>
              <w:t>__________________________________________________</w:t>
            </w:r>
            <w:r w:rsidRPr="00CA34F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D32C58" w:rsidRPr="008F0B2E" w:rsidRDefault="00D32C58" w:rsidP="008F0B2E">
            <w:pPr>
              <w:jc w:val="center"/>
              <w:rPr>
                <w:rFonts w:cs="Times New Roman"/>
              </w:rPr>
            </w:pPr>
            <w:r w:rsidRPr="008F0B2E">
              <w:rPr>
                <w:rFonts w:cs="Times New Roman"/>
              </w:rPr>
              <w:t xml:space="preserve">(подпись, </w:t>
            </w:r>
            <w:r>
              <w:rPr>
                <w:rFonts w:cs="Times New Roman"/>
              </w:rPr>
              <w:t xml:space="preserve">должность, </w:t>
            </w:r>
            <w:r w:rsidRPr="008F0B2E">
              <w:rPr>
                <w:rFonts w:cs="Times New Roman"/>
              </w:rPr>
              <w:t>расшифровка)</w:t>
            </w:r>
          </w:p>
        </w:tc>
        <w:tc>
          <w:tcPr>
            <w:tcW w:w="7362" w:type="dxa"/>
          </w:tcPr>
          <w:p w:rsidR="00D32C58" w:rsidRPr="00CA34F4" w:rsidRDefault="00D32C58" w:rsidP="00D154DD">
            <w:pPr>
              <w:pStyle w:val="21"/>
              <w:spacing w:line="36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D32C58" w:rsidRDefault="00D32C58" w:rsidP="005E7E6B">
      <w:pPr>
        <w:pStyle w:val="aff8"/>
        <w:jc w:val="both"/>
        <w:rPr>
          <w:rFonts w:ascii="Times New Roman" w:hAnsi="Times New Roman"/>
          <w:sz w:val="22"/>
          <w:szCs w:val="22"/>
        </w:rPr>
        <w:sectPr w:rsidR="00D32C58" w:rsidSect="00D32C58">
          <w:pgSz w:w="15840" w:h="12240" w:orient="landscape"/>
          <w:pgMar w:top="568" w:right="851" w:bottom="851" w:left="851" w:header="720" w:footer="720" w:gutter="0"/>
          <w:cols w:space="720"/>
          <w:docGrid w:linePitch="360"/>
        </w:sectPr>
      </w:pPr>
    </w:p>
    <w:p w:rsidR="00D32C58" w:rsidRPr="00CA34F4" w:rsidRDefault="00D32C58" w:rsidP="005E7E6B">
      <w:pPr>
        <w:pStyle w:val="aff8"/>
        <w:jc w:val="both"/>
        <w:rPr>
          <w:rFonts w:ascii="Times New Roman" w:hAnsi="Times New Roman"/>
          <w:sz w:val="22"/>
          <w:szCs w:val="22"/>
        </w:rPr>
      </w:pPr>
    </w:p>
    <w:p w:rsidR="00D32C58" w:rsidRDefault="00D32C58"/>
    <w:p w:rsidR="00D32C58" w:rsidRDefault="00D32C58" w:rsidP="00290AA7">
      <w:pPr>
        <w:spacing w:before="120" w:after="120" w:line="240" w:lineRule="auto"/>
        <w:jc w:val="both"/>
        <w:rPr>
          <w:rFonts w:cs="Times New Roman"/>
          <w:sz w:val="28"/>
          <w:szCs w:val="28"/>
          <w:lang w:val="ru-RU"/>
        </w:rPr>
      </w:pPr>
    </w:p>
    <w:sectPr w:rsidR="00D32C58" w:rsidSect="00F806A3">
      <w:pgSz w:w="12240" w:h="15840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3EF" w:rsidRDefault="002B43EF" w:rsidP="008705AE">
      <w:pPr>
        <w:spacing w:after="0" w:line="240" w:lineRule="auto"/>
      </w:pPr>
      <w:r>
        <w:separator/>
      </w:r>
    </w:p>
  </w:endnote>
  <w:endnote w:type="continuationSeparator" w:id="0">
    <w:p w:rsidR="002B43EF" w:rsidRDefault="002B43EF" w:rsidP="00870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3EF" w:rsidRDefault="002B43EF" w:rsidP="008705AE">
      <w:pPr>
        <w:spacing w:after="0" w:line="240" w:lineRule="auto"/>
      </w:pPr>
      <w:r>
        <w:separator/>
      </w:r>
    </w:p>
  </w:footnote>
  <w:footnote w:type="continuationSeparator" w:id="0">
    <w:p w:rsidR="002B43EF" w:rsidRDefault="002B43EF" w:rsidP="00870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24DA0"/>
    <w:rsid w:val="001439F7"/>
    <w:rsid w:val="0015074B"/>
    <w:rsid w:val="001903C1"/>
    <w:rsid w:val="00231011"/>
    <w:rsid w:val="00290AA7"/>
    <w:rsid w:val="0029639D"/>
    <w:rsid w:val="002B43EF"/>
    <w:rsid w:val="002F494B"/>
    <w:rsid w:val="00305AA9"/>
    <w:rsid w:val="00326F90"/>
    <w:rsid w:val="003D1BD3"/>
    <w:rsid w:val="003F0330"/>
    <w:rsid w:val="00433869"/>
    <w:rsid w:val="004D72EB"/>
    <w:rsid w:val="005E4044"/>
    <w:rsid w:val="005E77A9"/>
    <w:rsid w:val="00607360"/>
    <w:rsid w:val="00714551"/>
    <w:rsid w:val="007412AC"/>
    <w:rsid w:val="007A70EA"/>
    <w:rsid w:val="007B6AA1"/>
    <w:rsid w:val="007D6645"/>
    <w:rsid w:val="008705AE"/>
    <w:rsid w:val="008A10AA"/>
    <w:rsid w:val="00931DC8"/>
    <w:rsid w:val="00A15D81"/>
    <w:rsid w:val="00A50C93"/>
    <w:rsid w:val="00A57227"/>
    <w:rsid w:val="00AA1D8D"/>
    <w:rsid w:val="00AF7B52"/>
    <w:rsid w:val="00B15A79"/>
    <w:rsid w:val="00B47730"/>
    <w:rsid w:val="00B55019"/>
    <w:rsid w:val="00B8235C"/>
    <w:rsid w:val="00BC67F4"/>
    <w:rsid w:val="00C13A03"/>
    <w:rsid w:val="00C23F8B"/>
    <w:rsid w:val="00CB0664"/>
    <w:rsid w:val="00CD33C0"/>
    <w:rsid w:val="00D32C58"/>
    <w:rsid w:val="00E6132A"/>
    <w:rsid w:val="00EF78EA"/>
    <w:rsid w:val="00F806A3"/>
    <w:rsid w:val="00F8687D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90838D6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  <w:rPr>
      <w:rFonts w:ascii="Times New Roman" w:eastAsia="Times New Roman" w:hAnsi="Times New Roman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Plain Text"/>
    <w:basedOn w:val="a1"/>
    <w:link w:val="aff9"/>
    <w:uiPriority w:val="99"/>
    <w:rsid w:val="00D32C58"/>
    <w:pPr>
      <w:spacing w:after="0" w:line="240" w:lineRule="auto"/>
    </w:pPr>
    <w:rPr>
      <w:rFonts w:ascii="Courier New" w:hAnsi="Courier New" w:cs="Times New Roman"/>
      <w:sz w:val="20"/>
      <w:szCs w:val="20"/>
      <w:lang w:val="ru-RU" w:eastAsia="ru-RU"/>
    </w:rPr>
  </w:style>
  <w:style w:type="character" w:customStyle="1" w:styleId="aff9">
    <w:name w:val="Текст Знак"/>
    <w:basedOn w:val="a2"/>
    <w:link w:val="aff8"/>
    <w:uiPriority w:val="99"/>
    <w:rsid w:val="00D32C58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Normal1">
    <w:name w:val="Normal1"/>
    <w:uiPriority w:val="99"/>
    <w:rsid w:val="00D32C5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a">
    <w:name w:val="Block Text"/>
    <w:basedOn w:val="a1"/>
    <w:uiPriority w:val="99"/>
    <w:rsid w:val="00D32C58"/>
    <w:pPr>
      <w:spacing w:after="120" w:line="240" w:lineRule="auto"/>
      <w:ind w:left="4820" w:right="-766"/>
    </w:pPr>
    <w:rPr>
      <w:rFonts w:cs="Times New Roman"/>
      <w:sz w:val="24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BD44B6-8A69-48DF-AA1F-80E66E19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2026-05-22T12:27:00Z</dcterms:created>
  <dcterms:modified xsi:type="dcterms:W3CDTF">2026-06-02T07:30:00Z</dcterms:modified>
  <cp:category/>
</cp:coreProperties>
</file>